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Press-texter – Jenny Svensson | Be Great</w:t>
      </w:r>
    </w:p>
    <w:p>
      <w:pPr>
        <w:jc w:val="center"/>
      </w:pPr>
      <w:r>
        <w:t>Denna sida samlar kort och lång bio samt presskontakt och fotocred – praktiskt för redaktioner.</w:t>
      </w:r>
    </w:p>
    <w:p>
      <w:pPr>
        <w:pStyle w:val="Heading1"/>
      </w:pPr>
      <w:r>
        <w:t>Kort bio (≈50 ord)</w:t>
      </w:r>
    </w:p>
    <w:p>
      <w:r>
        <w:t>Jenny Svensson är ICF PCC-coach med 20 års chefserfarenhet och 13 år i företagshälsa. Hon föreläser på arbetsplatser för att bryta stigma kring klimakteriet och hjälper HR att väva in frågan i arbetsmiljö- och inkluderingsarbetet. Jenny coachar kvinnliga chefer för mer energi, fokus och beslutsstyrka i vardagen.</w:t>
      </w:r>
    </w:p>
    <w:p>
      <w:pPr>
        <w:pStyle w:val="Heading1"/>
      </w:pPr>
      <w:r>
        <w:t>Lång bio (≈150 ord)</w:t>
      </w:r>
    </w:p>
    <w:p>
      <w:r>
        <w:t>Jenny Svensson är executive coach (ICF PCC) med 20 års chefserfarenhet och 13 år i företagshälsa. Hon är en ledande röst om klimakteriet i arbetslivet och föreläser på arbetsplatser för att bryta stigma, ge ett gemensamt språk och öppna kulturen. Tillsammans med HR och chefer integrerar hon klimakteriet i arbetsmiljö- och inkluderingsarbetet – från uppstart och chefstöd i samtal till enkla rutiner och uppföljning som fungerar i vardagen.</w:t>
        <w:br/>
        <w:t>Jenny coachar även kvinnliga chefer när klimakterierelaterade utmaningar påverkar ledarskapet. Arbetssättet bygger på klimakteriehälsa och fokus på grundorsaker till ohälsa (sömn, stress, återhämtning, energi/blodsocker, hormonella förändringar) och kopplar biologi till beteende och prestation. Resultatet är konkreta verktyg för mer energi, skärpa och beslutsstyrka, tydligare kommunikation och effektivare möten – med påtaglig effekt för individ, team och organisation.</w:t>
      </w:r>
    </w:p>
    <w:p>
      <w:pPr>
        <w:pStyle w:val="Heading1"/>
      </w:pPr>
      <w:r>
        <w:t>Presskontakt</w:t>
      </w:r>
    </w:p>
    <w:p>
      <w:r>
        <w:t>Presskontakt: Jenny Svensson</w:t>
        <w:br/>
        <w:t>Titel: Executive coach (ICF PCC)</w:t>
        <w:br/>
        <w:t>Företag: Be Great</w:t>
        <w:br/>
        <w:t>E-post: jenny.svensson@begreat.se</w:t>
        <w:br/>
        <w:t>Telefon: +46 707 27 22 11</w:t>
        <w:br/>
        <w:t>Webb: https://begreat.se/press/</w:t>
        <w:br/>
        <w:t>Ort: Helsingborg, Sverige</w:t>
        <w:br/>
        <w:t>Språk: svenska &amp; engelska</w:t>
        <w:br/>
        <w:t>Svarstid: samma arbetsdag</w:t>
      </w:r>
    </w:p>
    <w:p>
      <w:pPr>
        <w:pStyle w:val="Heading1"/>
      </w:pPr>
      <w:r>
        <w:t>Fotocred</w:t>
      </w:r>
    </w:p>
    <w:p>
      <w:r>
        <w:t>Ange alltid: Foto: Be Great</w:t>
        <w:br/>
        <w:t>(Om redaktionen vill namnge fotograf: Foto: [Fotografens namn] / Be Great)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